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CD5A3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4E0C5E4B" wp14:editId="4B8A3897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F5C9A1D" w14:textId="77777777" w:rsidR="00655558" w:rsidRDefault="00655558" w:rsidP="00655558">
      <w:r>
        <w:t>ten behoeve van</w:t>
      </w:r>
    </w:p>
    <w:p w14:paraId="4E914AD0" w14:textId="77777777" w:rsidR="00655558" w:rsidRDefault="00655558" w:rsidP="00655558"/>
    <w:p w14:paraId="36EFE634" w14:textId="041F00F4" w:rsidR="00655558" w:rsidRPr="00655558" w:rsidRDefault="003F7363" w:rsidP="00655558">
      <w:r>
        <w:rPr>
          <w:rFonts w:eastAsia="Calibri"/>
          <w:b/>
          <w:bCs/>
          <w:sz w:val="24"/>
          <w:szCs w:val="24"/>
          <w:lang w:eastAsia="en-US"/>
        </w:rPr>
        <w:t>AI 202</w:t>
      </w:r>
      <w:r w:rsidR="00DB010C">
        <w:rPr>
          <w:rFonts w:eastAsia="Calibri"/>
          <w:b/>
          <w:bCs/>
          <w:sz w:val="24"/>
          <w:szCs w:val="24"/>
          <w:lang w:eastAsia="en-US"/>
        </w:rPr>
        <w:t>4</w:t>
      </w:r>
      <w:r>
        <w:rPr>
          <w:rFonts w:eastAsia="Calibri"/>
          <w:b/>
          <w:bCs/>
          <w:sz w:val="24"/>
          <w:szCs w:val="24"/>
          <w:lang w:eastAsia="en-US"/>
        </w:rPr>
        <w:t>-</w:t>
      </w:r>
      <w:r w:rsidR="00BB137B">
        <w:rPr>
          <w:rFonts w:eastAsia="Calibri"/>
          <w:b/>
          <w:bCs/>
          <w:sz w:val="24"/>
          <w:szCs w:val="24"/>
          <w:lang w:eastAsia="en-US"/>
        </w:rPr>
        <w:t>0</w:t>
      </w:r>
      <w:r w:rsidR="00DB010C">
        <w:rPr>
          <w:rFonts w:eastAsia="Calibri"/>
          <w:b/>
          <w:bCs/>
          <w:sz w:val="24"/>
          <w:szCs w:val="24"/>
          <w:lang w:eastAsia="en-US"/>
        </w:rPr>
        <w:t>093</w:t>
      </w:r>
      <w:r w:rsidR="00BB137B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DB010C" w:rsidRPr="00DB010C">
        <w:rPr>
          <w:rFonts w:eastAsia="Calibri"/>
          <w:b/>
          <w:bCs/>
          <w:sz w:val="24"/>
          <w:szCs w:val="24"/>
          <w:lang w:eastAsia="en-US"/>
        </w:rPr>
        <w:t>Leveren en plaatsen van speel- en sporttoestellen en het leveren en aanbrengen van valondergronden</w:t>
      </w:r>
      <w:r w:rsidR="004F768B" w:rsidRPr="004F768B">
        <w:rPr>
          <w:rFonts w:eastAsia="Calibri"/>
          <w:b/>
          <w:bCs/>
          <w:color w:val="FF0000"/>
          <w:sz w:val="24"/>
          <w:szCs w:val="24"/>
          <w:lang w:eastAsia="en-US"/>
        </w:rPr>
        <w:t xml:space="preserve"> (Alleen vereist voor inschrijving op perceel 5, </w:t>
      </w:r>
      <w:r w:rsidR="00B45790">
        <w:rPr>
          <w:rFonts w:eastAsia="Calibri"/>
          <w:b/>
          <w:bCs/>
          <w:color w:val="FF0000"/>
          <w:sz w:val="24"/>
          <w:szCs w:val="24"/>
          <w:lang w:eastAsia="en-US"/>
        </w:rPr>
        <w:t>v</w:t>
      </w:r>
      <w:r w:rsidR="004F768B" w:rsidRPr="004F768B">
        <w:rPr>
          <w:rFonts w:eastAsia="Calibri"/>
          <w:b/>
          <w:bCs/>
          <w:color w:val="FF0000"/>
          <w:sz w:val="24"/>
          <w:szCs w:val="24"/>
          <w:lang w:eastAsia="en-US"/>
        </w:rPr>
        <w:t>alondergronden)</w:t>
      </w:r>
    </w:p>
    <w:p w14:paraId="2C5F2E29" w14:textId="77777777" w:rsidR="00655558" w:rsidRPr="00655558" w:rsidRDefault="00655558" w:rsidP="00655558"/>
    <w:p w14:paraId="5A7AA97E" w14:textId="77777777" w:rsidR="00655558" w:rsidRPr="00655558" w:rsidRDefault="00655558" w:rsidP="00655558"/>
    <w:p w14:paraId="2EC5355E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5E9D34E2" w14:textId="77777777" w:rsidR="00655558" w:rsidRPr="00655558" w:rsidRDefault="00655558" w:rsidP="00655558"/>
    <w:p w14:paraId="5002A4DB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107B4ED6" w14:textId="77777777" w:rsidR="00655558" w:rsidRPr="00655558" w:rsidRDefault="00655558" w:rsidP="00655558"/>
    <w:p w14:paraId="658C2315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4C2AD770" w14:textId="77777777" w:rsidR="00655558" w:rsidRPr="00655558" w:rsidRDefault="00655558" w:rsidP="00655558"/>
    <w:p w14:paraId="2297B25D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30A268FC" w14:textId="77777777" w:rsidR="00655558" w:rsidRPr="00655558" w:rsidRDefault="00655558" w:rsidP="00655558"/>
    <w:p w14:paraId="61A26529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2E0FB907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2C3A00EF" w14:textId="77777777" w:rsidR="00655558" w:rsidRPr="00655558" w:rsidRDefault="00655558" w:rsidP="00655558"/>
    <w:p w14:paraId="48429DED" w14:textId="77777777" w:rsidR="00655558" w:rsidRPr="00655558" w:rsidRDefault="00655558" w:rsidP="00655558"/>
    <w:p w14:paraId="3EB1636A" w14:textId="77777777" w:rsidR="00655558" w:rsidRPr="00655558" w:rsidRDefault="00655558" w:rsidP="00655558"/>
    <w:p w14:paraId="363FBCF0" w14:textId="77777777" w:rsidR="00655558" w:rsidRPr="00655558" w:rsidRDefault="00655558" w:rsidP="00655558"/>
    <w:p w14:paraId="46401E73" w14:textId="77777777" w:rsidR="00655558" w:rsidRPr="00655558" w:rsidRDefault="00655558" w:rsidP="00655558">
      <w:r w:rsidRPr="00655558">
        <w:t>Handtekening:</w:t>
      </w:r>
    </w:p>
    <w:p w14:paraId="24DD04C2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EFC0F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1CBADCDE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EF70A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2E5841CE" w14:textId="77777777" w:rsidR="00CC26E3" w:rsidRDefault="00CC26E3" w:rsidP="00CC26E3">
    <w:pPr>
      <w:pStyle w:val="Voettekst"/>
      <w:rPr>
        <w:sz w:val="18"/>
        <w:szCs w:val="18"/>
      </w:rPr>
    </w:pPr>
  </w:p>
  <w:p w14:paraId="0AE14964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9CE6D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6AD8D0DD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8847380">
    <w:abstractNumId w:val="0"/>
  </w:num>
  <w:num w:numId="2" w16cid:durableId="1251550332">
    <w:abstractNumId w:val="2"/>
  </w:num>
  <w:num w:numId="3" w16cid:durableId="1927760103">
    <w:abstractNumId w:val="6"/>
  </w:num>
  <w:num w:numId="4" w16cid:durableId="1805272500">
    <w:abstractNumId w:val="5"/>
  </w:num>
  <w:num w:numId="5" w16cid:durableId="519440044">
    <w:abstractNumId w:val="0"/>
  </w:num>
  <w:num w:numId="6" w16cid:durableId="724183196">
    <w:abstractNumId w:val="1"/>
  </w:num>
  <w:num w:numId="7" w16cid:durableId="1263688496">
    <w:abstractNumId w:val="4"/>
  </w:num>
  <w:num w:numId="8" w16cid:durableId="979962714">
    <w:abstractNumId w:val="3"/>
  </w:num>
  <w:num w:numId="9" w16cid:durableId="1212887488">
    <w:abstractNumId w:val="6"/>
  </w:num>
  <w:num w:numId="10" w16cid:durableId="1164274843">
    <w:abstractNumId w:val="5"/>
  </w:num>
  <w:num w:numId="11" w16cid:durableId="1340811732">
    <w:abstractNumId w:val="5"/>
  </w:num>
  <w:num w:numId="12" w16cid:durableId="355086469">
    <w:abstractNumId w:val="5"/>
  </w:num>
  <w:num w:numId="13" w16cid:durableId="56588866">
    <w:abstractNumId w:val="5"/>
  </w:num>
  <w:num w:numId="14" w16cid:durableId="1151601509">
    <w:abstractNumId w:val="5"/>
  </w:num>
  <w:num w:numId="15" w16cid:durableId="321543069">
    <w:abstractNumId w:val="5"/>
  </w:num>
  <w:num w:numId="16" w16cid:durableId="2062751963">
    <w:abstractNumId w:val="5"/>
  </w:num>
  <w:num w:numId="17" w16cid:durableId="1146506971">
    <w:abstractNumId w:val="5"/>
  </w:num>
  <w:num w:numId="18" w16cid:durableId="2048525251">
    <w:abstractNumId w:val="5"/>
  </w:num>
  <w:num w:numId="19" w16cid:durableId="307052253">
    <w:abstractNumId w:val="3"/>
  </w:num>
  <w:num w:numId="20" w16cid:durableId="745496435">
    <w:abstractNumId w:val="6"/>
  </w:num>
  <w:num w:numId="21" w16cid:durableId="862984793">
    <w:abstractNumId w:val="0"/>
  </w:num>
  <w:num w:numId="22" w16cid:durableId="914125599">
    <w:abstractNumId w:val="1"/>
  </w:num>
  <w:num w:numId="23" w16cid:durableId="580531215">
    <w:abstractNumId w:val="4"/>
  </w:num>
  <w:num w:numId="24" w16cid:durableId="34934134">
    <w:abstractNumId w:val="0"/>
  </w:num>
  <w:num w:numId="25" w16cid:durableId="1115641064">
    <w:abstractNumId w:val="0"/>
  </w:num>
  <w:num w:numId="26" w16cid:durableId="145582471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58"/>
    <w:rsid w:val="00063968"/>
    <w:rsid w:val="000B46D8"/>
    <w:rsid w:val="00177A29"/>
    <w:rsid w:val="002B5524"/>
    <w:rsid w:val="003B3222"/>
    <w:rsid w:val="003F7363"/>
    <w:rsid w:val="00424DED"/>
    <w:rsid w:val="004426DC"/>
    <w:rsid w:val="00482A4F"/>
    <w:rsid w:val="004F768B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45790"/>
    <w:rsid w:val="00B85C3F"/>
    <w:rsid w:val="00BB137B"/>
    <w:rsid w:val="00BD0C39"/>
    <w:rsid w:val="00CC26E3"/>
    <w:rsid w:val="00DB010C"/>
    <w:rsid w:val="00EB1492"/>
    <w:rsid w:val="00EC1CD1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CC34B"/>
  <w15:docId w15:val="{4053EB3C-6487-461F-B36D-D0457EBA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Raad, Filip de</cp:lastModifiedBy>
  <cp:revision>5</cp:revision>
  <dcterms:created xsi:type="dcterms:W3CDTF">2024-07-29T10:53:00Z</dcterms:created>
  <dcterms:modified xsi:type="dcterms:W3CDTF">2025-01-15T12:56:00Z</dcterms:modified>
</cp:coreProperties>
</file>